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6772716" name="019f1877-d65c-733f-92ee-d352658be6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105528" name="019f1877-d65c-733f-92ee-d352658be6a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8097837" name="019f1878-5897-701a-8b2b-58bdc5bfa9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3856617" name="019f1878-5897-701a-8b2b-58bdc5bfa93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EG/ OG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4245673" name="019f187b-90ec-7aa2-a3d7-eaa24c2f0f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467122" name="019f187b-90ec-7aa2-a3d7-eaa24c2f0f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7673322" name="019f187b-ab8b-7a54-b9f2-ce6369b0d2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828232" name="019f187b-ab8b-7a54-b9f2-ce6369b0d2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9529577" name="019f187e-e9ee-7bfc-a192-72c1d73f22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573059" name="019f187e-e9ee-7bfc-a192-72c1d73f22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7615268" name="019f187e-9816-7425-b6bc-049914af9a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2942405" name="019f187e-9816-7425-b6bc-049914af9a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OG-DG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9138180" name="019f18aa-ba0e-7287-8c15-2a67c60342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681649" name="019f18aa-ba0e-7287-8c15-2a67c60342b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4060137" name="019f18ab-15c8-7b65-bc4c-37538d0dc4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587811" name="019f18ab-15c8-7b65-bc4c-37538d0dc4c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Hubelstrasse 14, Niederwil</w:t>
          </w:r>
        </w:p>
        <w:p>
          <w:pPr>
            <w:spacing w:before="0" w:after="0"/>
          </w:pPr>
          <w:r>
            <w:t>DN 1023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